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7E279D" w:rsidR="00613818" w:rsidP="413EB847" w:rsidRDefault="00144666" w14:paraId="61C3A5E3" w14:textId="1C36D37D">
      <w:pPr>
        <w:pStyle w:val="Heading1"/>
        <w:suppressLineNumbers w:val="0"/>
        <w:spacing w:before="480" w:beforeAutospacing="off" w:after="0" w:afterAutospacing="off" w:line="276" w:lineRule="auto"/>
        <w:ind w:left="0" w:right="0"/>
        <w:jc w:val="left"/>
        <w:rPr>
          <w:rFonts w:ascii="Century" w:hAnsi="Century"/>
          <w:b w:val="0"/>
          <w:bCs w:val="0"/>
          <w:color w:val="34675D"/>
          <w:sz w:val="40"/>
          <w:szCs w:val="40"/>
        </w:rPr>
      </w:pPr>
      <w:r w:rsidRPr="413EB847" w:rsidR="00144666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Social </w:t>
      </w:r>
      <w:r w:rsidRPr="413EB847" w:rsidR="00095C84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Media </w:t>
      </w:r>
      <w:r w:rsidRPr="413EB847" w:rsidR="03AC26F6">
        <w:rPr>
          <w:rFonts w:ascii="Century" w:hAnsi="Century"/>
          <w:b w:val="0"/>
          <w:bCs w:val="0"/>
          <w:color w:val="34675D"/>
          <w:sz w:val="28"/>
          <w:szCs w:val="28"/>
        </w:rPr>
        <w:t>Post Caption</w:t>
      </w:r>
      <w:r w:rsidRPr="413EB847" w:rsidR="25D8C287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: </w:t>
      </w:r>
      <w:r w:rsidRPr="413EB847" w:rsidR="00144666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 </w:t>
      </w:r>
      <w:r w:rsidRPr="413EB847" w:rsidR="26CD7AAB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Information </w:t>
      </w:r>
      <w:r w:rsidRPr="413EB847" w:rsidR="55F1A7EF">
        <w:rPr>
          <w:rFonts w:ascii="Century" w:hAnsi="Century"/>
          <w:b w:val="0"/>
          <w:bCs w:val="0"/>
          <w:color w:val="34675D"/>
          <w:sz w:val="28"/>
          <w:szCs w:val="28"/>
        </w:rPr>
        <w:t>for</w:t>
      </w:r>
      <w:r w:rsidRPr="413EB847" w:rsidR="26CD7AAB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 Indigenous Class Members</w:t>
      </w:r>
    </w:p>
    <w:p w:rsidR="64EEF28A" w:rsidP="413EB847" w:rsidRDefault="64EEF28A" w14:paraId="0AB8FB50" w14:textId="21555376">
      <w:pPr>
        <w:pStyle w:val="Heading3"/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</w:pPr>
      <w:r w:rsidRPr="413EB847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 </w:t>
      </w:r>
      <w:r w:rsidRPr="413EB847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Here is a suggested caption to </w:t>
      </w:r>
      <w:r w:rsidRPr="413EB847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>accompany</w:t>
      </w:r>
      <w:r w:rsidRPr="413EB847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 the social media image</w:t>
      </w:r>
      <w:r w:rsidRPr="413EB847" w:rsidR="30632CB3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>:</w:t>
      </w:r>
    </w:p>
    <w:p w:rsidR="08C628F4" w:rsidP="413EB847" w:rsidRDefault="08C628F4" w14:paraId="68CBD56A" w14:textId="077EC75F">
      <w:pPr>
        <w:pStyle w:val="Normal"/>
        <w:rPr>
          <w:rFonts w:ascii="Century" w:hAnsi="Century" w:eastAsia="Century" w:cs="Century"/>
          <w:sz w:val="24"/>
          <w:szCs w:val="24"/>
        </w:rPr>
      </w:pPr>
    </w:p>
    <w:p w:rsidR="30632CB3" w:rsidP="08C628F4" w:rsidRDefault="30632CB3" w14:paraId="3A50B2FC" w14:textId="01942358">
      <w:pPr>
        <w:pStyle w:val="Normal"/>
        <w:rPr>
          <w:rFonts w:ascii="Century" w:hAnsi="Century" w:eastAsia="Century" w:cs="Century"/>
          <w:b w:val="1"/>
          <w:bCs w:val="1"/>
          <w:sz w:val="24"/>
          <w:szCs w:val="24"/>
        </w:rPr>
      </w:pPr>
      <w:r w:rsidRPr="413EB847" w:rsidR="30632CB3">
        <w:rPr>
          <w:rFonts w:ascii="Century" w:hAnsi="Century" w:eastAsia="Century" w:cs="Century"/>
          <w:b w:val="1"/>
          <w:bCs w:val="1"/>
          <w:sz w:val="24"/>
          <w:szCs w:val="24"/>
        </w:rPr>
        <w:t xml:space="preserve">Caption: </w:t>
      </w:r>
    </w:p>
    <w:p w:rsidRPr="00591C02" w:rsidR="00901F03" w:rsidP="413EB847" w:rsidRDefault="00901F03" w14:paraId="2B8CDBA6" w14:textId="2CBA8896">
      <w:pPr>
        <w:rPr>
          <w:rFonts w:ascii="Century" w:hAnsi="Century" w:eastAsia="Century" w:cs="Century"/>
          <w:i w:val="1"/>
          <w:iCs w:val="1"/>
          <w:sz w:val="24"/>
          <w:szCs w:val="24"/>
        </w:rPr>
      </w:pP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 xml:space="preserve">Birth Alerts disproportionately affected Indigenous people in BC. </w:t>
      </w:r>
    </w:p>
    <w:p w:rsidRPr="00591C02" w:rsidR="00901F03" w:rsidP="413EB847" w:rsidRDefault="00901F03" w14:paraId="1E177FCB" w14:textId="775ED44D">
      <w:pPr>
        <w:pStyle w:val="Normal"/>
        <w:rPr>
          <w:rFonts w:ascii="Century" w:hAnsi="Century" w:eastAsia="Century" w:cs="Century"/>
          <w:i w:val="1"/>
          <w:iCs w:val="1"/>
          <w:sz w:val="24"/>
          <w:szCs w:val="24"/>
        </w:rPr>
      </w:pP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 xml:space="preserve">If a Birth Alert was issued about you in BC between May 31, 1980, and May 8, 2026, you may be part of this </w:t>
      </w: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>class</w:t>
      </w: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 xml:space="preserve"> action. Indigenous Class Members may be eligible for </w:t>
      </w: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>additional</w:t>
      </w: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 xml:space="preserve"> compensation. </w:t>
      </w:r>
    </w:p>
    <w:p w:rsidRPr="00591C02" w:rsidR="00901F03" w:rsidP="413EB847" w:rsidRDefault="00901F03" w14:paraId="7530A8E6" w14:textId="09F33D6D">
      <w:pPr>
        <w:pStyle w:val="Normal"/>
        <w:rPr>
          <w:rFonts w:ascii="Century" w:hAnsi="Century" w:eastAsia="Century" w:cs="Century"/>
          <w:i w:val="1"/>
          <w:iCs w:val="1"/>
          <w:sz w:val="24"/>
          <w:szCs w:val="24"/>
        </w:rPr>
      </w:pPr>
      <w:r w:rsidRPr="413EB847" w:rsidR="57E3A3ED">
        <w:rPr>
          <w:rFonts w:ascii="Century" w:hAnsi="Century" w:eastAsia="Century" w:cs="Century"/>
          <w:i w:val="1"/>
          <w:iCs w:val="1"/>
          <w:sz w:val="24"/>
          <w:szCs w:val="24"/>
        </w:rPr>
        <w:t>Claims Helpers are independent and trained in culturally safe support. To learn more, discuss your options, and understand what support is available to you, please call the Info Line at 1-833-632-6557</w:t>
      </w:r>
    </w:p>
    <w:sectPr w:rsidRPr="00591C02" w:rsidR="00901F03" w:rsidSect="00C860D1"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20160" w:h="12240" w:orient="landscape" w:code="5"/>
      <w:pgMar w:top="1440" w:right="1440" w:bottom="1019" w:left="1440" w:header="708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5288" w:rsidP="00965EA2" w:rsidRDefault="00095288" w14:paraId="549DE5A0" w14:textId="77777777">
      <w:pPr>
        <w:spacing w:after="0" w:line="240" w:lineRule="auto"/>
      </w:pPr>
      <w:r>
        <w:separator/>
      </w:r>
    </w:p>
  </w:endnote>
  <w:endnote w:type="continuationSeparator" w:id="0">
    <w:p w:rsidR="00095288" w:rsidP="00965EA2" w:rsidRDefault="00095288" w14:paraId="4B952D6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panose1 w:val="00000000000000000000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Century">
    <w:panose1 w:val="020406030507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98742063"/>
      <w:docPartObj>
        <w:docPartGallery w:val="Page Numbers (Bottom of Page)"/>
        <w:docPartUnique/>
      </w:docPartObj>
    </w:sdtPr>
    <w:sdtEndPr/>
    <w:sdtContent>
      <w:p w:rsidR="00965EA2" w:rsidRDefault="00965EA2" w14:paraId="118EBE06" w14:textId="6295B126">
        <w:pPr>
          <w:pStyle w:val="Footer"/>
          <w:framePr w:wrap="none" w:hAnchor="margin" w:vAnchor="text" w:xAlign="right" w:y="1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fldChar w:fldCharType="end"/>
        </w:r>
      </w:p>
    </w:sdtContent>
  </w:sdt>
  <w:p w:rsidR="00965EA2" w:rsidP="00965EA2" w:rsidRDefault="00965EA2" w14:paraId="7B9A6FF0" w14:textId="7777777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3645353"/>
      <w:docPartObj>
        <w:docPartGallery w:val="Page Numbers (Bottom of Page)"/>
        <w:docPartUnique/>
      </w:docPartObj>
    </w:sdtPr>
    <w:sdtEndPr>
      <w:rPr>
        <w:rFonts w:ascii="Arial" w:hAnsi="Arial" w:cs="Arial"/>
        <w:color w:val="808080" w:themeColor="background1" w:themeShade="80"/>
        <w:sz w:val="16"/>
        <w:szCs w:val="16"/>
      </w:rPr>
    </w:sdtEndPr>
    <w:sdtContent>
      <w:p w:rsidRPr="00965EA2" w:rsidR="00965EA2" w:rsidRDefault="00965EA2" w14:paraId="015AEE17" w14:textId="463AC4C7">
        <w:pPr>
          <w:pStyle w:val="Footer"/>
          <w:framePr w:wrap="none" w:hAnchor="margin" w:vAnchor="text" w:xAlign="right" w:y="1"/>
          <w:rPr>
            <w:rFonts w:ascii="Arial" w:hAnsi="Arial" w:cs="Arial"/>
            <w:color w:val="808080" w:themeColor="background1" w:themeShade="80"/>
            <w:sz w:val="16"/>
            <w:szCs w:val="16"/>
          </w:rPr>
        </w:pP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begin"/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instrText xml:space="preserve"> PAGE </w:instrTex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separate"/>
        </w:r>
        <w:r w:rsidRPr="00965EA2">
          <w:rPr>
            <w:rFonts w:ascii="Arial" w:hAnsi="Arial" w:cs="Arial"/>
            <w:noProof/>
            <w:color w:val="808080" w:themeColor="background1" w:themeShade="80"/>
            <w:sz w:val="16"/>
            <w:szCs w:val="16"/>
          </w:rPr>
          <w:t>2</w: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end"/>
        </w:r>
      </w:p>
    </w:sdtContent>
  </w:sdt>
  <w:p w:rsidR="00965EA2" w:rsidP="00965EA2" w:rsidRDefault="00965EA2" w14:paraId="2025C2B3" w14:textId="343978C1">
    <w:pPr>
      <w:pStyle w:val="Footer"/>
      <w:ind w:right="360" w:hanging="141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65EA2" w:rsidP="00965EA2" w:rsidRDefault="00965EA2" w14:paraId="1102C8A1" w14:textId="45C70106">
    <w:pPr>
      <w:pStyle w:val="Footer"/>
      <w:ind w:left="-141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5288" w:rsidP="00965EA2" w:rsidRDefault="00095288" w14:paraId="7B97FDEA" w14:textId="77777777">
      <w:pPr>
        <w:spacing w:after="0" w:line="240" w:lineRule="auto"/>
      </w:pPr>
      <w:r>
        <w:separator/>
      </w:r>
    </w:p>
  </w:footnote>
  <w:footnote w:type="continuationSeparator" w:id="0">
    <w:p w:rsidR="00095288" w:rsidP="00965EA2" w:rsidRDefault="00095288" w14:paraId="1EB4780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1ADD131E" w14:textId="47507E26">
    <w:pPr>
      <w:pStyle w:val="Header"/>
      <w:tabs>
        <w:tab w:val="clear" w:pos="9360"/>
        <w:tab w:val="right" w:pos="9356"/>
      </w:tabs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60447D3" wp14:editId="43990C92">
              <wp:simplePos x="0" y="0"/>
              <wp:positionH relativeFrom="column">
                <wp:posOffset>-231648</wp:posOffset>
              </wp:positionH>
              <wp:positionV relativeFrom="paragraph">
                <wp:posOffset>172212</wp:posOffset>
              </wp:positionV>
              <wp:extent cx="3670587" cy="210488"/>
              <wp:effectExtent l="0" t="0" r="0" b="5715"/>
              <wp:wrapNone/>
              <wp:docPr id="213874482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70587" cy="21048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Pr="00965EA2" w:rsidR="00965EA2" w:rsidRDefault="00CE39DF" w14:paraId="3FCC8DF5" w14:textId="651C006A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BABC </w:t>
                          </w:r>
                          <w:r w:rsidR="00144666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>Organic Social Content</w:t>
                          </w:r>
                          <w:r w:rsidR="00F25055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760447D3">
              <v:stroke joinstyle="miter"/>
              <v:path gradientshapeok="t" o:connecttype="rect"/>
            </v:shapetype>
            <v:shape id="Text Box 5" style="position:absolute;left:0;text-align:left;margin-left:-18.25pt;margin-top:13.55pt;width:289pt;height:16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">
              <v:textbox>
                <w:txbxContent>
                  <w:p w:rsidRPr="00965EA2" w:rsidR="00965EA2" w:rsidRDefault="00CE39DF" w14:paraId="3FCC8DF5" w14:textId="651C006A">
                    <w:pP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BABC </w:t>
                    </w:r>
                    <w:r w:rsidR="00144666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>Organic Social Content</w:t>
                    </w:r>
                    <w:r w:rsidR="00F25055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37FF4D8" wp14:editId="5540ABF9">
          <wp:extent cx="429260" cy="429260"/>
          <wp:effectExtent l="0" t="0" r="2540" b="2540"/>
          <wp:docPr id="1123521737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3521737" name="Picture 11235217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444933" cy="4449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35EDFC1E" w14:textId="434CD594">
    <w:pPr>
      <w:pStyle w:val="Header"/>
      <w:ind w:left="-567"/>
    </w:pPr>
    <w:r>
      <w:rPr>
        <w:noProof/>
      </w:rPr>
      <w:drawing>
        <wp:inline distT="0" distB="0" distL="0" distR="0" wp14:anchorId="75AA6322" wp14:editId="433D0DD3">
          <wp:extent cx="1716573" cy="519373"/>
          <wp:effectExtent l="0" t="0" r="0" b="1905"/>
          <wp:docPr id="1783115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3115190" name="Picture 17831151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92993" cy="5727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F1443"/>
    <w:multiLevelType w:val="hybridMultilevel"/>
    <w:tmpl w:val="F3ACB71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4C94F2F"/>
    <w:multiLevelType w:val="hybridMultilevel"/>
    <w:tmpl w:val="FA6ED89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B0455A9"/>
    <w:multiLevelType w:val="hybridMultilevel"/>
    <w:tmpl w:val="126E81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BC53433"/>
    <w:multiLevelType w:val="hybridMultilevel"/>
    <w:tmpl w:val="93C2058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04A1487"/>
    <w:multiLevelType w:val="hybridMultilevel"/>
    <w:tmpl w:val="746E1D68"/>
    <w:lvl w:ilvl="0" w:tplc="04090001">
      <w:start w:val="1"/>
      <w:numFmt w:val="bullet"/>
      <w:pStyle w:val="ListBullet2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26611EA"/>
    <w:multiLevelType w:val="hybridMultilevel"/>
    <w:tmpl w:val="E30025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735421"/>
    <w:multiLevelType w:val="hybridMultilevel"/>
    <w:tmpl w:val="58505FC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4EF495B"/>
    <w:multiLevelType w:val="hybridMultilevel"/>
    <w:tmpl w:val="EC784F2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88E27E4"/>
    <w:multiLevelType w:val="hybridMultilevel"/>
    <w:tmpl w:val="71C61A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C9B2339"/>
    <w:multiLevelType w:val="hybridMultilevel"/>
    <w:tmpl w:val="14789568"/>
    <w:lvl w:ilvl="0" w:tplc="0409000F">
      <w:start w:val="1"/>
      <w:numFmt w:val="decimal"/>
      <w:pStyle w:val="ListNumber3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9067B4"/>
    <w:multiLevelType w:val="hybridMultilevel"/>
    <w:tmpl w:val="73C2434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6194313"/>
    <w:multiLevelType w:val="hybridMultilevel"/>
    <w:tmpl w:val="C1BCDA7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305321E2"/>
    <w:multiLevelType w:val="multilevel"/>
    <w:tmpl w:val="33942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31DD2E98"/>
    <w:multiLevelType w:val="hybridMultilevel"/>
    <w:tmpl w:val="7160F64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3CBF27AC"/>
    <w:multiLevelType w:val="hybridMultilevel"/>
    <w:tmpl w:val="112AC2FC"/>
    <w:lvl w:ilvl="0" w:tplc="FFFFFFFF">
      <w:start w:val="1"/>
      <w:numFmt w:val="decimal"/>
      <w:pStyle w:val="ListNumber2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D767A3"/>
    <w:multiLevelType w:val="hybridMultilevel"/>
    <w:tmpl w:val="327E98B2"/>
    <w:lvl w:ilvl="0" w:tplc="04090001">
      <w:start w:val="1"/>
      <w:numFmt w:val="bullet"/>
      <w:pStyle w:val="ListBullet3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43A55EF5"/>
    <w:multiLevelType w:val="hybridMultilevel"/>
    <w:tmpl w:val="4FDC12B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47F82FB4"/>
    <w:multiLevelType w:val="multilevel"/>
    <w:tmpl w:val="8F8A2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4931188E"/>
    <w:multiLevelType w:val="multilevel"/>
    <w:tmpl w:val="7FE84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4E293F7B"/>
    <w:multiLevelType w:val="hybridMultilevel"/>
    <w:tmpl w:val="439AC2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121EC0"/>
    <w:multiLevelType w:val="hybridMultilevel"/>
    <w:tmpl w:val="B8BED27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50994F00"/>
    <w:multiLevelType w:val="hybridMultilevel"/>
    <w:tmpl w:val="DACA2DF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3051ADE"/>
    <w:multiLevelType w:val="hybridMultilevel"/>
    <w:tmpl w:val="E46E0E9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89105B4"/>
    <w:multiLevelType w:val="hybridMultilevel"/>
    <w:tmpl w:val="112AC2FC"/>
    <w:lvl w:ilvl="0" w:tplc="0409000F">
      <w:start w:val="1"/>
      <w:numFmt w:val="decimal"/>
      <w:pStyle w:val="ListNumb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402C09"/>
    <w:multiLevelType w:val="hybridMultilevel"/>
    <w:tmpl w:val="339665F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1BA6AFD"/>
    <w:multiLevelType w:val="hybridMultilevel"/>
    <w:tmpl w:val="93942C2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3091A86"/>
    <w:multiLevelType w:val="hybridMultilevel"/>
    <w:tmpl w:val="9B0E18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E35353"/>
    <w:multiLevelType w:val="multilevel"/>
    <w:tmpl w:val="BF9C5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6B585535"/>
    <w:multiLevelType w:val="hybridMultilevel"/>
    <w:tmpl w:val="54268A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FC7B2E"/>
    <w:multiLevelType w:val="multilevel"/>
    <w:tmpl w:val="D764B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 w15:restartNumberingAfterBreak="0">
    <w:nsid w:val="6FD1059D"/>
    <w:multiLevelType w:val="hybridMultilevel"/>
    <w:tmpl w:val="18E2EB2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72504898"/>
    <w:multiLevelType w:val="hybridMultilevel"/>
    <w:tmpl w:val="46BC2E6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73A24E1D"/>
    <w:multiLevelType w:val="hybridMultilevel"/>
    <w:tmpl w:val="00AAC84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75A45F62"/>
    <w:multiLevelType w:val="hybridMultilevel"/>
    <w:tmpl w:val="00E23D46"/>
    <w:lvl w:ilvl="0" w:tplc="04090001">
      <w:start w:val="1"/>
      <w:numFmt w:val="bullet"/>
      <w:pStyle w:val="List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776289745">
    <w:abstractNumId w:val="15"/>
  </w:num>
  <w:num w:numId="2" w16cid:durableId="213352255">
    <w:abstractNumId w:val="33"/>
  </w:num>
  <w:num w:numId="3" w16cid:durableId="515533486">
    <w:abstractNumId w:val="30"/>
  </w:num>
  <w:num w:numId="4" w16cid:durableId="436145165">
    <w:abstractNumId w:val="4"/>
  </w:num>
  <w:num w:numId="5" w16cid:durableId="620460007">
    <w:abstractNumId w:val="9"/>
  </w:num>
  <w:num w:numId="6" w16cid:durableId="743376280">
    <w:abstractNumId w:val="23"/>
  </w:num>
  <w:num w:numId="7" w16cid:durableId="555776131">
    <w:abstractNumId w:val="14"/>
  </w:num>
  <w:num w:numId="8" w16cid:durableId="1951207795">
    <w:abstractNumId w:val="7"/>
  </w:num>
  <w:num w:numId="9" w16cid:durableId="407508869">
    <w:abstractNumId w:val="0"/>
  </w:num>
  <w:num w:numId="10" w16cid:durableId="1690520964">
    <w:abstractNumId w:val="6"/>
  </w:num>
  <w:num w:numId="11" w16cid:durableId="1290696880">
    <w:abstractNumId w:val="22"/>
  </w:num>
  <w:num w:numId="12" w16cid:durableId="1984306720">
    <w:abstractNumId w:val="26"/>
  </w:num>
  <w:num w:numId="13" w16cid:durableId="2019693035">
    <w:abstractNumId w:val="17"/>
  </w:num>
  <w:num w:numId="14" w16cid:durableId="702246703">
    <w:abstractNumId w:val="13"/>
  </w:num>
  <w:num w:numId="15" w16cid:durableId="1045103337">
    <w:abstractNumId w:val="19"/>
  </w:num>
  <w:num w:numId="16" w16cid:durableId="1303150540">
    <w:abstractNumId w:val="3"/>
  </w:num>
  <w:num w:numId="17" w16cid:durableId="1547061099">
    <w:abstractNumId w:val="5"/>
  </w:num>
  <w:num w:numId="18" w16cid:durableId="396780202">
    <w:abstractNumId w:val="12"/>
  </w:num>
  <w:num w:numId="19" w16cid:durableId="1716082470">
    <w:abstractNumId w:val="27"/>
  </w:num>
  <w:num w:numId="20" w16cid:durableId="1612083296">
    <w:abstractNumId w:val="32"/>
  </w:num>
  <w:num w:numId="21" w16cid:durableId="353962396">
    <w:abstractNumId w:val="25"/>
  </w:num>
  <w:num w:numId="22" w16cid:durableId="642389699">
    <w:abstractNumId w:val="28"/>
  </w:num>
  <w:num w:numId="23" w16cid:durableId="121657705">
    <w:abstractNumId w:val="18"/>
  </w:num>
  <w:num w:numId="24" w16cid:durableId="2024090611">
    <w:abstractNumId w:val="29"/>
  </w:num>
  <w:num w:numId="25" w16cid:durableId="1755859515">
    <w:abstractNumId w:val="1"/>
  </w:num>
  <w:num w:numId="26" w16cid:durableId="634413494">
    <w:abstractNumId w:val="21"/>
  </w:num>
  <w:num w:numId="27" w16cid:durableId="304285866">
    <w:abstractNumId w:val="10"/>
  </w:num>
  <w:num w:numId="28" w16cid:durableId="250698145">
    <w:abstractNumId w:val="16"/>
  </w:num>
  <w:num w:numId="29" w16cid:durableId="1775048864">
    <w:abstractNumId w:val="31"/>
  </w:num>
  <w:num w:numId="30" w16cid:durableId="1527870054">
    <w:abstractNumId w:val="2"/>
  </w:num>
  <w:num w:numId="31" w16cid:durableId="1526865920">
    <w:abstractNumId w:val="24"/>
  </w:num>
  <w:num w:numId="32" w16cid:durableId="453908182">
    <w:abstractNumId w:val="20"/>
  </w:num>
  <w:num w:numId="33" w16cid:durableId="794562080">
    <w:abstractNumId w:val="11"/>
  </w:num>
  <w:num w:numId="34" w16cid:durableId="190128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dirty"/>
  <w:trackRevisions w:val="false"/>
  <w:defaultTabStop w:val="720"/>
  <w:characterSpacingControl w:val="doNotCompress"/>
  <w:alwaysMergeEmptyNamespac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EA2"/>
    <w:rsid w:val="000001BF"/>
    <w:rsid w:val="000046EA"/>
    <w:rsid w:val="00012139"/>
    <w:rsid w:val="000152FE"/>
    <w:rsid w:val="00017451"/>
    <w:rsid w:val="00020A8A"/>
    <w:rsid w:val="00025DC6"/>
    <w:rsid w:val="00026435"/>
    <w:rsid w:val="00032CD3"/>
    <w:rsid w:val="000349C0"/>
    <w:rsid w:val="00040197"/>
    <w:rsid w:val="0005112B"/>
    <w:rsid w:val="00051724"/>
    <w:rsid w:val="000517D5"/>
    <w:rsid w:val="0005472B"/>
    <w:rsid w:val="00066E8A"/>
    <w:rsid w:val="000707C8"/>
    <w:rsid w:val="000732C8"/>
    <w:rsid w:val="00074A05"/>
    <w:rsid w:val="00074BBE"/>
    <w:rsid w:val="0008056F"/>
    <w:rsid w:val="00081BB3"/>
    <w:rsid w:val="0008204B"/>
    <w:rsid w:val="00082403"/>
    <w:rsid w:val="00095288"/>
    <w:rsid w:val="00095C84"/>
    <w:rsid w:val="000B170C"/>
    <w:rsid w:val="000B4954"/>
    <w:rsid w:val="000B5AB5"/>
    <w:rsid w:val="000C1E1D"/>
    <w:rsid w:val="000C25DC"/>
    <w:rsid w:val="000C50D0"/>
    <w:rsid w:val="000C6605"/>
    <w:rsid w:val="000D32A9"/>
    <w:rsid w:val="000D4CF8"/>
    <w:rsid w:val="000E37D2"/>
    <w:rsid w:val="000E4E6A"/>
    <w:rsid w:val="000F0B21"/>
    <w:rsid w:val="000F270D"/>
    <w:rsid w:val="000F2EBD"/>
    <w:rsid w:val="000F39F6"/>
    <w:rsid w:val="000F7E1A"/>
    <w:rsid w:val="00100EFF"/>
    <w:rsid w:val="001015C0"/>
    <w:rsid w:val="00101F18"/>
    <w:rsid w:val="00104877"/>
    <w:rsid w:val="00104ECB"/>
    <w:rsid w:val="00106C36"/>
    <w:rsid w:val="00106C7B"/>
    <w:rsid w:val="001115D4"/>
    <w:rsid w:val="001129F5"/>
    <w:rsid w:val="00112E15"/>
    <w:rsid w:val="0012115A"/>
    <w:rsid w:val="00127C34"/>
    <w:rsid w:val="0013130F"/>
    <w:rsid w:val="00134307"/>
    <w:rsid w:val="0013610C"/>
    <w:rsid w:val="00144666"/>
    <w:rsid w:val="00146B12"/>
    <w:rsid w:val="00146F6F"/>
    <w:rsid w:val="00150774"/>
    <w:rsid w:val="00152D4A"/>
    <w:rsid w:val="00152D57"/>
    <w:rsid w:val="00171FC6"/>
    <w:rsid w:val="001766BC"/>
    <w:rsid w:val="00182F7E"/>
    <w:rsid w:val="00183A17"/>
    <w:rsid w:val="00185BA1"/>
    <w:rsid w:val="001A13B6"/>
    <w:rsid w:val="001A7429"/>
    <w:rsid w:val="001B0620"/>
    <w:rsid w:val="001B350E"/>
    <w:rsid w:val="001C2E6F"/>
    <w:rsid w:val="001C3237"/>
    <w:rsid w:val="001D10EA"/>
    <w:rsid w:val="001D1FA6"/>
    <w:rsid w:val="001D4913"/>
    <w:rsid w:val="001E23C1"/>
    <w:rsid w:val="001E2BFE"/>
    <w:rsid w:val="001F016A"/>
    <w:rsid w:val="001F2076"/>
    <w:rsid w:val="001F79ED"/>
    <w:rsid w:val="00201D11"/>
    <w:rsid w:val="002042F2"/>
    <w:rsid w:val="00211912"/>
    <w:rsid w:val="00213E67"/>
    <w:rsid w:val="00213EC4"/>
    <w:rsid w:val="0021422F"/>
    <w:rsid w:val="00215C35"/>
    <w:rsid w:val="00221A44"/>
    <w:rsid w:val="0022329A"/>
    <w:rsid w:val="002257CE"/>
    <w:rsid w:val="002303FE"/>
    <w:rsid w:val="002378BC"/>
    <w:rsid w:val="00237F1A"/>
    <w:rsid w:val="00254FFA"/>
    <w:rsid w:val="002562A9"/>
    <w:rsid w:val="002576CB"/>
    <w:rsid w:val="0026081E"/>
    <w:rsid w:val="00260C7C"/>
    <w:rsid w:val="00264E34"/>
    <w:rsid w:val="00265C38"/>
    <w:rsid w:val="00272B52"/>
    <w:rsid w:val="00276302"/>
    <w:rsid w:val="0028046B"/>
    <w:rsid w:val="00280E77"/>
    <w:rsid w:val="0028235B"/>
    <w:rsid w:val="00294F91"/>
    <w:rsid w:val="00295935"/>
    <w:rsid w:val="002968C7"/>
    <w:rsid w:val="002A0E08"/>
    <w:rsid w:val="002A0EF1"/>
    <w:rsid w:val="002B633D"/>
    <w:rsid w:val="002B67A2"/>
    <w:rsid w:val="002B6FF6"/>
    <w:rsid w:val="002B7AFA"/>
    <w:rsid w:val="002C193B"/>
    <w:rsid w:val="002C2F4E"/>
    <w:rsid w:val="002D1325"/>
    <w:rsid w:val="002D6AB4"/>
    <w:rsid w:val="002D7EC3"/>
    <w:rsid w:val="002E1A43"/>
    <w:rsid w:val="002E6C4A"/>
    <w:rsid w:val="002E6D09"/>
    <w:rsid w:val="002E7B68"/>
    <w:rsid w:val="002F1BE3"/>
    <w:rsid w:val="002F6022"/>
    <w:rsid w:val="003043C1"/>
    <w:rsid w:val="0031353C"/>
    <w:rsid w:val="00313FD5"/>
    <w:rsid w:val="0031504F"/>
    <w:rsid w:val="00315F88"/>
    <w:rsid w:val="0033032F"/>
    <w:rsid w:val="00337903"/>
    <w:rsid w:val="00347DD1"/>
    <w:rsid w:val="00351BB2"/>
    <w:rsid w:val="00354A54"/>
    <w:rsid w:val="00357592"/>
    <w:rsid w:val="003623D7"/>
    <w:rsid w:val="003677D6"/>
    <w:rsid w:val="003701CA"/>
    <w:rsid w:val="003710A6"/>
    <w:rsid w:val="0037575B"/>
    <w:rsid w:val="003801B3"/>
    <w:rsid w:val="00381653"/>
    <w:rsid w:val="003863C6"/>
    <w:rsid w:val="00386F39"/>
    <w:rsid w:val="00387247"/>
    <w:rsid w:val="003879AD"/>
    <w:rsid w:val="00394B89"/>
    <w:rsid w:val="003951A8"/>
    <w:rsid w:val="003A00B4"/>
    <w:rsid w:val="003A1105"/>
    <w:rsid w:val="003A14B0"/>
    <w:rsid w:val="003B2653"/>
    <w:rsid w:val="003B3669"/>
    <w:rsid w:val="003B4F18"/>
    <w:rsid w:val="003B5696"/>
    <w:rsid w:val="003C130B"/>
    <w:rsid w:val="003C303D"/>
    <w:rsid w:val="003C36FD"/>
    <w:rsid w:val="003C4990"/>
    <w:rsid w:val="003C52F6"/>
    <w:rsid w:val="003C5878"/>
    <w:rsid w:val="003C5CE2"/>
    <w:rsid w:val="003D7A75"/>
    <w:rsid w:val="003E3DFB"/>
    <w:rsid w:val="003E43FF"/>
    <w:rsid w:val="003E4F11"/>
    <w:rsid w:val="003E5B65"/>
    <w:rsid w:val="003F5987"/>
    <w:rsid w:val="003F5C9B"/>
    <w:rsid w:val="004010DC"/>
    <w:rsid w:val="00402BE1"/>
    <w:rsid w:val="00405721"/>
    <w:rsid w:val="00413138"/>
    <w:rsid w:val="00417284"/>
    <w:rsid w:val="00421456"/>
    <w:rsid w:val="004255EB"/>
    <w:rsid w:val="00425AB4"/>
    <w:rsid w:val="00431A0E"/>
    <w:rsid w:val="00435D69"/>
    <w:rsid w:val="00437366"/>
    <w:rsid w:val="00446A20"/>
    <w:rsid w:val="00447A60"/>
    <w:rsid w:val="00450B46"/>
    <w:rsid w:val="0045648E"/>
    <w:rsid w:val="00460046"/>
    <w:rsid w:val="00460281"/>
    <w:rsid w:val="00460C21"/>
    <w:rsid w:val="004629E8"/>
    <w:rsid w:val="00462DC6"/>
    <w:rsid w:val="00463AF9"/>
    <w:rsid w:val="004645E7"/>
    <w:rsid w:val="004652DF"/>
    <w:rsid w:val="00475746"/>
    <w:rsid w:val="00475F2A"/>
    <w:rsid w:val="0047668E"/>
    <w:rsid w:val="004818E0"/>
    <w:rsid w:val="00496936"/>
    <w:rsid w:val="004A0802"/>
    <w:rsid w:val="004A21DB"/>
    <w:rsid w:val="004A3293"/>
    <w:rsid w:val="004A44A6"/>
    <w:rsid w:val="004B2E75"/>
    <w:rsid w:val="004B4961"/>
    <w:rsid w:val="004B50F2"/>
    <w:rsid w:val="004B51BE"/>
    <w:rsid w:val="004B6B86"/>
    <w:rsid w:val="004C320E"/>
    <w:rsid w:val="004C349A"/>
    <w:rsid w:val="004C677E"/>
    <w:rsid w:val="004D1FF1"/>
    <w:rsid w:val="004D4C50"/>
    <w:rsid w:val="004E0DC0"/>
    <w:rsid w:val="004E1551"/>
    <w:rsid w:val="004E2A72"/>
    <w:rsid w:val="004E35FF"/>
    <w:rsid w:val="004E42F4"/>
    <w:rsid w:val="004E5250"/>
    <w:rsid w:val="004E7229"/>
    <w:rsid w:val="004F4E8C"/>
    <w:rsid w:val="004F6DF1"/>
    <w:rsid w:val="00505DB4"/>
    <w:rsid w:val="005062A1"/>
    <w:rsid w:val="00514ED9"/>
    <w:rsid w:val="0051738B"/>
    <w:rsid w:val="00521FEE"/>
    <w:rsid w:val="00524F19"/>
    <w:rsid w:val="00525B2D"/>
    <w:rsid w:val="00526738"/>
    <w:rsid w:val="00542CC1"/>
    <w:rsid w:val="00543DDB"/>
    <w:rsid w:val="005525F1"/>
    <w:rsid w:val="00553533"/>
    <w:rsid w:val="0055548D"/>
    <w:rsid w:val="00555A3E"/>
    <w:rsid w:val="00557FB4"/>
    <w:rsid w:val="005614EF"/>
    <w:rsid w:val="00565938"/>
    <w:rsid w:val="005813A9"/>
    <w:rsid w:val="00581D60"/>
    <w:rsid w:val="00581D85"/>
    <w:rsid w:val="00582DDB"/>
    <w:rsid w:val="00584B14"/>
    <w:rsid w:val="005855A6"/>
    <w:rsid w:val="00591C02"/>
    <w:rsid w:val="00592240"/>
    <w:rsid w:val="005949DC"/>
    <w:rsid w:val="0059602D"/>
    <w:rsid w:val="005A214D"/>
    <w:rsid w:val="005A41CD"/>
    <w:rsid w:val="005A66B9"/>
    <w:rsid w:val="005A6B82"/>
    <w:rsid w:val="005B2533"/>
    <w:rsid w:val="005B6D9A"/>
    <w:rsid w:val="005C5510"/>
    <w:rsid w:val="005D1C67"/>
    <w:rsid w:val="005D223C"/>
    <w:rsid w:val="005D42A4"/>
    <w:rsid w:val="005E0FD5"/>
    <w:rsid w:val="005E3F57"/>
    <w:rsid w:val="005E4012"/>
    <w:rsid w:val="005F03FF"/>
    <w:rsid w:val="005F2D07"/>
    <w:rsid w:val="005F3B95"/>
    <w:rsid w:val="005F61BF"/>
    <w:rsid w:val="00603F2E"/>
    <w:rsid w:val="00606192"/>
    <w:rsid w:val="006137CD"/>
    <w:rsid w:val="00613818"/>
    <w:rsid w:val="00616F0C"/>
    <w:rsid w:val="006243AA"/>
    <w:rsid w:val="00624A14"/>
    <w:rsid w:val="006318EE"/>
    <w:rsid w:val="006339B2"/>
    <w:rsid w:val="006339F5"/>
    <w:rsid w:val="00635E85"/>
    <w:rsid w:val="00636A06"/>
    <w:rsid w:val="006377AE"/>
    <w:rsid w:val="0064066D"/>
    <w:rsid w:val="00642631"/>
    <w:rsid w:val="006439BC"/>
    <w:rsid w:val="00645955"/>
    <w:rsid w:val="00651C6B"/>
    <w:rsid w:val="00654E97"/>
    <w:rsid w:val="00660A33"/>
    <w:rsid w:val="00664C40"/>
    <w:rsid w:val="006659F1"/>
    <w:rsid w:val="006748DD"/>
    <w:rsid w:val="00674F78"/>
    <w:rsid w:val="006765D2"/>
    <w:rsid w:val="00680116"/>
    <w:rsid w:val="00681C2A"/>
    <w:rsid w:val="00686368"/>
    <w:rsid w:val="00686D56"/>
    <w:rsid w:val="00694542"/>
    <w:rsid w:val="00695046"/>
    <w:rsid w:val="00695094"/>
    <w:rsid w:val="00695E3E"/>
    <w:rsid w:val="006974B5"/>
    <w:rsid w:val="006A2920"/>
    <w:rsid w:val="006A4492"/>
    <w:rsid w:val="006A775F"/>
    <w:rsid w:val="006A7D75"/>
    <w:rsid w:val="006B18BF"/>
    <w:rsid w:val="006C0615"/>
    <w:rsid w:val="006C1E5D"/>
    <w:rsid w:val="006C38DA"/>
    <w:rsid w:val="006C3C5B"/>
    <w:rsid w:val="006C7BAF"/>
    <w:rsid w:val="006D1AA1"/>
    <w:rsid w:val="006E2622"/>
    <w:rsid w:val="006E29B7"/>
    <w:rsid w:val="006E2BD8"/>
    <w:rsid w:val="006E3182"/>
    <w:rsid w:val="006E4C87"/>
    <w:rsid w:val="006F1964"/>
    <w:rsid w:val="006F2740"/>
    <w:rsid w:val="006F46D1"/>
    <w:rsid w:val="00701ACF"/>
    <w:rsid w:val="00704FCA"/>
    <w:rsid w:val="007073CA"/>
    <w:rsid w:val="00713CA1"/>
    <w:rsid w:val="0071594C"/>
    <w:rsid w:val="0071798C"/>
    <w:rsid w:val="00721A9C"/>
    <w:rsid w:val="00722804"/>
    <w:rsid w:val="007233DC"/>
    <w:rsid w:val="0072360F"/>
    <w:rsid w:val="00727545"/>
    <w:rsid w:val="0073339F"/>
    <w:rsid w:val="00734718"/>
    <w:rsid w:val="0073717E"/>
    <w:rsid w:val="00740726"/>
    <w:rsid w:val="00746282"/>
    <w:rsid w:val="0074782D"/>
    <w:rsid w:val="00752A30"/>
    <w:rsid w:val="00756209"/>
    <w:rsid w:val="00760A5D"/>
    <w:rsid w:val="00760EDF"/>
    <w:rsid w:val="00771973"/>
    <w:rsid w:val="007723F0"/>
    <w:rsid w:val="0077373C"/>
    <w:rsid w:val="007762A2"/>
    <w:rsid w:val="00790172"/>
    <w:rsid w:val="00794401"/>
    <w:rsid w:val="007A6715"/>
    <w:rsid w:val="007A721E"/>
    <w:rsid w:val="007B1834"/>
    <w:rsid w:val="007C3B36"/>
    <w:rsid w:val="007D3CA5"/>
    <w:rsid w:val="007D4249"/>
    <w:rsid w:val="007D4D81"/>
    <w:rsid w:val="007D705D"/>
    <w:rsid w:val="007D75E7"/>
    <w:rsid w:val="007E076C"/>
    <w:rsid w:val="007E0FDF"/>
    <w:rsid w:val="007E279D"/>
    <w:rsid w:val="007E4406"/>
    <w:rsid w:val="007E6366"/>
    <w:rsid w:val="007F012C"/>
    <w:rsid w:val="007F104B"/>
    <w:rsid w:val="007F6054"/>
    <w:rsid w:val="00802FF3"/>
    <w:rsid w:val="00803F18"/>
    <w:rsid w:val="00807001"/>
    <w:rsid w:val="008079C5"/>
    <w:rsid w:val="008171CB"/>
    <w:rsid w:val="008179B5"/>
    <w:rsid w:val="008259E8"/>
    <w:rsid w:val="008315C4"/>
    <w:rsid w:val="00832B42"/>
    <w:rsid w:val="00834372"/>
    <w:rsid w:val="008372FB"/>
    <w:rsid w:val="00842040"/>
    <w:rsid w:val="00842ABE"/>
    <w:rsid w:val="00843F11"/>
    <w:rsid w:val="008449DA"/>
    <w:rsid w:val="0084709F"/>
    <w:rsid w:val="00847BF9"/>
    <w:rsid w:val="008563CA"/>
    <w:rsid w:val="00860BFF"/>
    <w:rsid w:val="008621D6"/>
    <w:rsid w:val="00863400"/>
    <w:rsid w:val="00864273"/>
    <w:rsid w:val="0086592B"/>
    <w:rsid w:val="008700D4"/>
    <w:rsid w:val="0087221F"/>
    <w:rsid w:val="00874526"/>
    <w:rsid w:val="008747AD"/>
    <w:rsid w:val="00875BD8"/>
    <w:rsid w:val="00881068"/>
    <w:rsid w:val="00881328"/>
    <w:rsid w:val="00887231"/>
    <w:rsid w:val="00887929"/>
    <w:rsid w:val="00891221"/>
    <w:rsid w:val="00892690"/>
    <w:rsid w:val="0089427C"/>
    <w:rsid w:val="0089645E"/>
    <w:rsid w:val="00896C37"/>
    <w:rsid w:val="008B460E"/>
    <w:rsid w:val="008B4C18"/>
    <w:rsid w:val="008B5CE9"/>
    <w:rsid w:val="008B60C0"/>
    <w:rsid w:val="008B6821"/>
    <w:rsid w:val="008C130A"/>
    <w:rsid w:val="008C2ECE"/>
    <w:rsid w:val="008C3742"/>
    <w:rsid w:val="008C38B9"/>
    <w:rsid w:val="008C4B22"/>
    <w:rsid w:val="008E0130"/>
    <w:rsid w:val="008E11A6"/>
    <w:rsid w:val="008E2759"/>
    <w:rsid w:val="008E4D5B"/>
    <w:rsid w:val="008E704E"/>
    <w:rsid w:val="008F21B4"/>
    <w:rsid w:val="009015CE"/>
    <w:rsid w:val="00901F03"/>
    <w:rsid w:val="00911CA7"/>
    <w:rsid w:val="009131B9"/>
    <w:rsid w:val="009139A1"/>
    <w:rsid w:val="00914B2D"/>
    <w:rsid w:val="00914E1A"/>
    <w:rsid w:val="00915FFA"/>
    <w:rsid w:val="00916A07"/>
    <w:rsid w:val="00920FC9"/>
    <w:rsid w:val="00922E40"/>
    <w:rsid w:val="00924B2D"/>
    <w:rsid w:val="00930667"/>
    <w:rsid w:val="009312DE"/>
    <w:rsid w:val="00935E7E"/>
    <w:rsid w:val="0094631B"/>
    <w:rsid w:val="0094762A"/>
    <w:rsid w:val="009541C5"/>
    <w:rsid w:val="0095558C"/>
    <w:rsid w:val="009618F2"/>
    <w:rsid w:val="00965EA2"/>
    <w:rsid w:val="00966196"/>
    <w:rsid w:val="00970CE5"/>
    <w:rsid w:val="00971231"/>
    <w:rsid w:val="00971A14"/>
    <w:rsid w:val="009748BD"/>
    <w:rsid w:val="009763A7"/>
    <w:rsid w:val="00987838"/>
    <w:rsid w:val="00990ACB"/>
    <w:rsid w:val="009917FE"/>
    <w:rsid w:val="00997FBC"/>
    <w:rsid w:val="009A2F93"/>
    <w:rsid w:val="009A517D"/>
    <w:rsid w:val="009B26AA"/>
    <w:rsid w:val="009B295A"/>
    <w:rsid w:val="009B5F9D"/>
    <w:rsid w:val="009C294D"/>
    <w:rsid w:val="009C5D72"/>
    <w:rsid w:val="009D0719"/>
    <w:rsid w:val="009D10D5"/>
    <w:rsid w:val="009D290C"/>
    <w:rsid w:val="009E1703"/>
    <w:rsid w:val="009E2171"/>
    <w:rsid w:val="009E2BDF"/>
    <w:rsid w:val="009F1915"/>
    <w:rsid w:val="009F5DEB"/>
    <w:rsid w:val="00A020B0"/>
    <w:rsid w:val="00A020E2"/>
    <w:rsid w:val="00A07844"/>
    <w:rsid w:val="00A11040"/>
    <w:rsid w:val="00A14434"/>
    <w:rsid w:val="00A15CED"/>
    <w:rsid w:val="00A204A3"/>
    <w:rsid w:val="00A2585C"/>
    <w:rsid w:val="00A331FC"/>
    <w:rsid w:val="00A350A8"/>
    <w:rsid w:val="00A358A7"/>
    <w:rsid w:val="00A37B60"/>
    <w:rsid w:val="00A37C5F"/>
    <w:rsid w:val="00A37D36"/>
    <w:rsid w:val="00A41224"/>
    <w:rsid w:val="00A427CA"/>
    <w:rsid w:val="00A44CD5"/>
    <w:rsid w:val="00A452FA"/>
    <w:rsid w:val="00A469B4"/>
    <w:rsid w:val="00A540BB"/>
    <w:rsid w:val="00A5419B"/>
    <w:rsid w:val="00A55479"/>
    <w:rsid w:val="00A55ADA"/>
    <w:rsid w:val="00A61D8F"/>
    <w:rsid w:val="00A633B5"/>
    <w:rsid w:val="00A80C16"/>
    <w:rsid w:val="00A84594"/>
    <w:rsid w:val="00A8503E"/>
    <w:rsid w:val="00A8524B"/>
    <w:rsid w:val="00A87099"/>
    <w:rsid w:val="00A90BEF"/>
    <w:rsid w:val="00A918FF"/>
    <w:rsid w:val="00A9248E"/>
    <w:rsid w:val="00A93445"/>
    <w:rsid w:val="00A9795C"/>
    <w:rsid w:val="00AA4838"/>
    <w:rsid w:val="00AA682A"/>
    <w:rsid w:val="00AB4418"/>
    <w:rsid w:val="00AB5E5D"/>
    <w:rsid w:val="00AC48E9"/>
    <w:rsid w:val="00AD3FF8"/>
    <w:rsid w:val="00AD59CC"/>
    <w:rsid w:val="00AD7C99"/>
    <w:rsid w:val="00AE3DDF"/>
    <w:rsid w:val="00AE541E"/>
    <w:rsid w:val="00AE67BD"/>
    <w:rsid w:val="00AF6428"/>
    <w:rsid w:val="00B03BA7"/>
    <w:rsid w:val="00B041F3"/>
    <w:rsid w:val="00B07BAF"/>
    <w:rsid w:val="00B10994"/>
    <w:rsid w:val="00B16BC9"/>
    <w:rsid w:val="00B24B89"/>
    <w:rsid w:val="00B269AF"/>
    <w:rsid w:val="00B356FC"/>
    <w:rsid w:val="00B35A2C"/>
    <w:rsid w:val="00B46F4C"/>
    <w:rsid w:val="00B519EF"/>
    <w:rsid w:val="00B558E8"/>
    <w:rsid w:val="00B55D5C"/>
    <w:rsid w:val="00B60161"/>
    <w:rsid w:val="00B65546"/>
    <w:rsid w:val="00B66688"/>
    <w:rsid w:val="00B70AAB"/>
    <w:rsid w:val="00B7132E"/>
    <w:rsid w:val="00B7302D"/>
    <w:rsid w:val="00B73753"/>
    <w:rsid w:val="00B80FCE"/>
    <w:rsid w:val="00B82311"/>
    <w:rsid w:val="00B82419"/>
    <w:rsid w:val="00B826FD"/>
    <w:rsid w:val="00B87053"/>
    <w:rsid w:val="00B90939"/>
    <w:rsid w:val="00B911DF"/>
    <w:rsid w:val="00B91FF7"/>
    <w:rsid w:val="00B95CF4"/>
    <w:rsid w:val="00BA3D70"/>
    <w:rsid w:val="00BA4382"/>
    <w:rsid w:val="00BA75B9"/>
    <w:rsid w:val="00BB25D1"/>
    <w:rsid w:val="00BB60BA"/>
    <w:rsid w:val="00BC49C8"/>
    <w:rsid w:val="00BC5260"/>
    <w:rsid w:val="00BC7956"/>
    <w:rsid w:val="00BD3A85"/>
    <w:rsid w:val="00BD4987"/>
    <w:rsid w:val="00BD4F01"/>
    <w:rsid w:val="00BD57DF"/>
    <w:rsid w:val="00BD69DC"/>
    <w:rsid w:val="00BE1786"/>
    <w:rsid w:val="00BE5743"/>
    <w:rsid w:val="00BF2362"/>
    <w:rsid w:val="00BF54D4"/>
    <w:rsid w:val="00C03136"/>
    <w:rsid w:val="00C04255"/>
    <w:rsid w:val="00C05F45"/>
    <w:rsid w:val="00C1189D"/>
    <w:rsid w:val="00C22263"/>
    <w:rsid w:val="00C2244B"/>
    <w:rsid w:val="00C26E00"/>
    <w:rsid w:val="00C26EF2"/>
    <w:rsid w:val="00C351CD"/>
    <w:rsid w:val="00C37434"/>
    <w:rsid w:val="00C40865"/>
    <w:rsid w:val="00C42B71"/>
    <w:rsid w:val="00C43310"/>
    <w:rsid w:val="00C52549"/>
    <w:rsid w:val="00C55709"/>
    <w:rsid w:val="00C57E48"/>
    <w:rsid w:val="00C624EB"/>
    <w:rsid w:val="00C63627"/>
    <w:rsid w:val="00C65230"/>
    <w:rsid w:val="00C657FB"/>
    <w:rsid w:val="00C66FF0"/>
    <w:rsid w:val="00C73077"/>
    <w:rsid w:val="00C808BA"/>
    <w:rsid w:val="00C81E04"/>
    <w:rsid w:val="00C858C2"/>
    <w:rsid w:val="00C860D1"/>
    <w:rsid w:val="00C86C67"/>
    <w:rsid w:val="00C90570"/>
    <w:rsid w:val="00C910FB"/>
    <w:rsid w:val="00C96057"/>
    <w:rsid w:val="00C9629E"/>
    <w:rsid w:val="00CA0467"/>
    <w:rsid w:val="00CA236D"/>
    <w:rsid w:val="00CA4283"/>
    <w:rsid w:val="00CB2C58"/>
    <w:rsid w:val="00CB5ADD"/>
    <w:rsid w:val="00CB5E4C"/>
    <w:rsid w:val="00CB655C"/>
    <w:rsid w:val="00CB6753"/>
    <w:rsid w:val="00CB7326"/>
    <w:rsid w:val="00CC1203"/>
    <w:rsid w:val="00CC49B8"/>
    <w:rsid w:val="00CC4C70"/>
    <w:rsid w:val="00CC685E"/>
    <w:rsid w:val="00CD04A5"/>
    <w:rsid w:val="00CD178A"/>
    <w:rsid w:val="00CD4679"/>
    <w:rsid w:val="00CD691F"/>
    <w:rsid w:val="00CE0FA5"/>
    <w:rsid w:val="00CE198B"/>
    <w:rsid w:val="00CE2438"/>
    <w:rsid w:val="00CE2CC0"/>
    <w:rsid w:val="00CE39DF"/>
    <w:rsid w:val="00CE3F38"/>
    <w:rsid w:val="00CE4E4F"/>
    <w:rsid w:val="00CE7F7A"/>
    <w:rsid w:val="00CF4F7B"/>
    <w:rsid w:val="00CF5E32"/>
    <w:rsid w:val="00D005C3"/>
    <w:rsid w:val="00D017A5"/>
    <w:rsid w:val="00D0191F"/>
    <w:rsid w:val="00D01B3A"/>
    <w:rsid w:val="00D01DD7"/>
    <w:rsid w:val="00D040C3"/>
    <w:rsid w:val="00D04778"/>
    <w:rsid w:val="00D061F5"/>
    <w:rsid w:val="00D06AC0"/>
    <w:rsid w:val="00D15F10"/>
    <w:rsid w:val="00D1679B"/>
    <w:rsid w:val="00D228B2"/>
    <w:rsid w:val="00D248AA"/>
    <w:rsid w:val="00D2714B"/>
    <w:rsid w:val="00D27E00"/>
    <w:rsid w:val="00D31AD9"/>
    <w:rsid w:val="00D373C8"/>
    <w:rsid w:val="00D374FA"/>
    <w:rsid w:val="00D43351"/>
    <w:rsid w:val="00D455DA"/>
    <w:rsid w:val="00D47A65"/>
    <w:rsid w:val="00D5426F"/>
    <w:rsid w:val="00D55B34"/>
    <w:rsid w:val="00D619EB"/>
    <w:rsid w:val="00D6452D"/>
    <w:rsid w:val="00D65AA7"/>
    <w:rsid w:val="00D70C12"/>
    <w:rsid w:val="00D7351F"/>
    <w:rsid w:val="00D742F9"/>
    <w:rsid w:val="00D75A46"/>
    <w:rsid w:val="00D81CB1"/>
    <w:rsid w:val="00D834EA"/>
    <w:rsid w:val="00D8524B"/>
    <w:rsid w:val="00D928F6"/>
    <w:rsid w:val="00D9358F"/>
    <w:rsid w:val="00D93BD9"/>
    <w:rsid w:val="00D94C0D"/>
    <w:rsid w:val="00DB0B3D"/>
    <w:rsid w:val="00DB4BC8"/>
    <w:rsid w:val="00DB51B2"/>
    <w:rsid w:val="00DB5A59"/>
    <w:rsid w:val="00DC13D8"/>
    <w:rsid w:val="00DC1ABE"/>
    <w:rsid w:val="00DC49C8"/>
    <w:rsid w:val="00DC7281"/>
    <w:rsid w:val="00DD0FDA"/>
    <w:rsid w:val="00DD1A06"/>
    <w:rsid w:val="00DD5A44"/>
    <w:rsid w:val="00DE26F6"/>
    <w:rsid w:val="00DE57B1"/>
    <w:rsid w:val="00DE61C8"/>
    <w:rsid w:val="00DF07CC"/>
    <w:rsid w:val="00DF3183"/>
    <w:rsid w:val="00DF4B30"/>
    <w:rsid w:val="00E00700"/>
    <w:rsid w:val="00E04C0D"/>
    <w:rsid w:val="00E07A31"/>
    <w:rsid w:val="00E10826"/>
    <w:rsid w:val="00E14DDD"/>
    <w:rsid w:val="00E169D3"/>
    <w:rsid w:val="00E2100E"/>
    <w:rsid w:val="00E213C7"/>
    <w:rsid w:val="00E24C3E"/>
    <w:rsid w:val="00E256A2"/>
    <w:rsid w:val="00E25876"/>
    <w:rsid w:val="00E267E5"/>
    <w:rsid w:val="00E31BD8"/>
    <w:rsid w:val="00E321CA"/>
    <w:rsid w:val="00E4224B"/>
    <w:rsid w:val="00E44EFB"/>
    <w:rsid w:val="00E518BF"/>
    <w:rsid w:val="00E56E7B"/>
    <w:rsid w:val="00E62EFC"/>
    <w:rsid w:val="00E65D34"/>
    <w:rsid w:val="00E67298"/>
    <w:rsid w:val="00E74F84"/>
    <w:rsid w:val="00E759CF"/>
    <w:rsid w:val="00E81843"/>
    <w:rsid w:val="00E81BC5"/>
    <w:rsid w:val="00E828C5"/>
    <w:rsid w:val="00E8577E"/>
    <w:rsid w:val="00E8657B"/>
    <w:rsid w:val="00E92BA8"/>
    <w:rsid w:val="00E93331"/>
    <w:rsid w:val="00E9375D"/>
    <w:rsid w:val="00E944DB"/>
    <w:rsid w:val="00E96D37"/>
    <w:rsid w:val="00EA0B30"/>
    <w:rsid w:val="00EA49E4"/>
    <w:rsid w:val="00EA4C34"/>
    <w:rsid w:val="00EA60EC"/>
    <w:rsid w:val="00EB5BBC"/>
    <w:rsid w:val="00EC000D"/>
    <w:rsid w:val="00EC00D8"/>
    <w:rsid w:val="00ED2A2B"/>
    <w:rsid w:val="00ED3DCB"/>
    <w:rsid w:val="00ED5BE4"/>
    <w:rsid w:val="00EE1BD9"/>
    <w:rsid w:val="00EE690B"/>
    <w:rsid w:val="00EE6A25"/>
    <w:rsid w:val="00EE6C75"/>
    <w:rsid w:val="00EE7A86"/>
    <w:rsid w:val="00EF0AAF"/>
    <w:rsid w:val="00EF3C90"/>
    <w:rsid w:val="00EF4402"/>
    <w:rsid w:val="00EF723A"/>
    <w:rsid w:val="00F00C8C"/>
    <w:rsid w:val="00F05A4C"/>
    <w:rsid w:val="00F05B49"/>
    <w:rsid w:val="00F12464"/>
    <w:rsid w:val="00F1431B"/>
    <w:rsid w:val="00F20D21"/>
    <w:rsid w:val="00F22966"/>
    <w:rsid w:val="00F25055"/>
    <w:rsid w:val="00F27B6E"/>
    <w:rsid w:val="00F27EE5"/>
    <w:rsid w:val="00F30560"/>
    <w:rsid w:val="00F319F7"/>
    <w:rsid w:val="00F37519"/>
    <w:rsid w:val="00F449FD"/>
    <w:rsid w:val="00F45919"/>
    <w:rsid w:val="00F45AC5"/>
    <w:rsid w:val="00F47AA8"/>
    <w:rsid w:val="00F53446"/>
    <w:rsid w:val="00F54134"/>
    <w:rsid w:val="00F61836"/>
    <w:rsid w:val="00F6241A"/>
    <w:rsid w:val="00F65154"/>
    <w:rsid w:val="00F72131"/>
    <w:rsid w:val="00F73552"/>
    <w:rsid w:val="00F80A1D"/>
    <w:rsid w:val="00F80EC3"/>
    <w:rsid w:val="00F80ED3"/>
    <w:rsid w:val="00F8158F"/>
    <w:rsid w:val="00F870B7"/>
    <w:rsid w:val="00F92DA5"/>
    <w:rsid w:val="00F94610"/>
    <w:rsid w:val="00FA11F7"/>
    <w:rsid w:val="00FA3116"/>
    <w:rsid w:val="00FA526B"/>
    <w:rsid w:val="00FA6BA1"/>
    <w:rsid w:val="00FA6D16"/>
    <w:rsid w:val="00FB2545"/>
    <w:rsid w:val="00FD0B94"/>
    <w:rsid w:val="00FD1014"/>
    <w:rsid w:val="00FD3091"/>
    <w:rsid w:val="00FD36E9"/>
    <w:rsid w:val="00FE1113"/>
    <w:rsid w:val="00FE135D"/>
    <w:rsid w:val="00FE3079"/>
    <w:rsid w:val="00FE6A71"/>
    <w:rsid w:val="00FF30D2"/>
    <w:rsid w:val="00FF3CD6"/>
    <w:rsid w:val="03AC26F6"/>
    <w:rsid w:val="08C628F4"/>
    <w:rsid w:val="0B7C19B8"/>
    <w:rsid w:val="15D685A8"/>
    <w:rsid w:val="173B935D"/>
    <w:rsid w:val="1838DF47"/>
    <w:rsid w:val="1910D1E5"/>
    <w:rsid w:val="1B634FF0"/>
    <w:rsid w:val="1C120654"/>
    <w:rsid w:val="2239A925"/>
    <w:rsid w:val="231D145A"/>
    <w:rsid w:val="25010B8E"/>
    <w:rsid w:val="25D8C287"/>
    <w:rsid w:val="26CD7AAB"/>
    <w:rsid w:val="28AD30E7"/>
    <w:rsid w:val="2B938FA6"/>
    <w:rsid w:val="2C1F16D7"/>
    <w:rsid w:val="2DB30A8A"/>
    <w:rsid w:val="30632CB3"/>
    <w:rsid w:val="31210E62"/>
    <w:rsid w:val="38DEB2F7"/>
    <w:rsid w:val="3B68460E"/>
    <w:rsid w:val="3D40BBFA"/>
    <w:rsid w:val="3F2EB2C4"/>
    <w:rsid w:val="3FD2DEBA"/>
    <w:rsid w:val="413EB847"/>
    <w:rsid w:val="4452EBBB"/>
    <w:rsid w:val="461C219D"/>
    <w:rsid w:val="47DF41CF"/>
    <w:rsid w:val="47F97930"/>
    <w:rsid w:val="4807861D"/>
    <w:rsid w:val="482B7DB2"/>
    <w:rsid w:val="48F05F78"/>
    <w:rsid w:val="4EB9CE5F"/>
    <w:rsid w:val="50452850"/>
    <w:rsid w:val="515F5668"/>
    <w:rsid w:val="52A619D4"/>
    <w:rsid w:val="53FED7D5"/>
    <w:rsid w:val="55F1A7EF"/>
    <w:rsid w:val="57E3A3ED"/>
    <w:rsid w:val="5D701C46"/>
    <w:rsid w:val="62E735F5"/>
    <w:rsid w:val="635F7EDA"/>
    <w:rsid w:val="64EEF28A"/>
    <w:rsid w:val="672C76DC"/>
    <w:rsid w:val="67631074"/>
    <w:rsid w:val="68EAC0FF"/>
    <w:rsid w:val="690EB3C4"/>
    <w:rsid w:val="6992E6A5"/>
    <w:rsid w:val="6DD57061"/>
    <w:rsid w:val="6E8199CC"/>
    <w:rsid w:val="6F84AD04"/>
    <w:rsid w:val="6FA22DCE"/>
    <w:rsid w:val="70743C8E"/>
    <w:rsid w:val="724F2088"/>
    <w:rsid w:val="7257CEF8"/>
    <w:rsid w:val="76E41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BDFE5F"/>
  <w15:chartTrackingRefBased/>
  <w15:docId w15:val="{DCEEC57C-EA45-4B52-945B-7D3F3A1CB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0A2F4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color="156082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4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FC693F"/>
    <w:rPr>
      <w:rFonts w:asciiTheme="majorHAnsi" w:hAnsiTheme="majorHAnsi" w:eastAsiaTheme="majorEastAsia" w:cstheme="majorBidi"/>
      <w:color w:val="0A2F40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FC693F"/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FC693F"/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156082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color="156082" w:themeColor="accent1" w:sz="4" w:space="4"/>
      </w:pBdr>
      <w:spacing w:before="200" w:after="280"/>
      <w:ind w:left="936" w:right="936"/>
    </w:pPr>
    <w:rPr>
      <w:b/>
      <w:bCs/>
      <w:i/>
      <w:iCs/>
      <w:color w:val="156082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/>
      <w:bCs/>
      <w:i/>
      <w:iCs/>
      <w:color w:val="156082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156082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E97132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E97132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1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1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1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1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1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1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198CF" w:themeColor="accent1" w:themeTint="BF" w:sz="8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198CF" w:themeColor="accent1" w:themeTint="BF" w:sz="6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EE9465" w:themeColor="accent2" w:themeTint="BF" w:sz="8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E9465" w:themeColor="accent2" w:themeTint="BF" w:sz="6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BB73D" w:themeColor="accent3" w:themeTint="BF" w:sz="8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BB73D" w:themeColor="accent3" w:themeTint="BF" w:sz="6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39BEF1" w:themeColor="accent4" w:themeTint="BF" w:sz="8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9BEF1" w:themeColor="accent4" w:themeTint="BF" w:sz="6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E49BF" w:themeColor="accent5" w:themeTint="BF" w:sz="8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E49BF" w:themeColor="accent5" w:themeTint="BF" w:sz="6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1CF50" w:themeColor="accent6" w:themeTint="BF" w:sz="8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1CF50" w:themeColor="accent6" w:themeTint="BF" w:sz="6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56082" w:themeColor="accen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97132" w:themeColor="accent2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96B24" w:themeColor="accent3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F9ED5" w:themeColor="accent4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A02B93" w:themeColor="accent5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EA72E" w:themeColor="accent6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56082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56082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56082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56082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97132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97132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97132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96B24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96B24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96B24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F9ED5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F9ED5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F9ED5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A02B93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A02B93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A02B93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EA72E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EA72E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EA72E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  <w:insideV w:val="single" w:color="2198CF" w:themeColor="accent1" w:themeTint="BF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198CF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  <w:insideV w:val="single" w:color="EE9465" w:themeColor="accent2" w:themeTint="BF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E9465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  <w:insideV w:val="single" w:color="2BB73D" w:themeColor="accent3" w:themeTint="BF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BB73D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  <w:insideV w:val="single" w:color="39BEF1" w:themeColor="accent4" w:themeTint="BF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9BEF1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  <w:insideV w:val="single" w:color="CE49BF" w:themeColor="accent5" w:themeTint="BF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E49BF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  <w:insideV w:val="single" w:color="71CF50" w:themeColor="accent6" w:themeTint="BF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1CF50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color="156082" w:themeColor="accent1" w:sz="6" w:space="0"/>
          <w:insideV w:val="single" w:color="156082" w:themeColor="accent1" w:sz="6" w:space="0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color="E97132" w:themeColor="accent2" w:sz="6" w:space="0"/>
          <w:insideV w:val="single" w:color="E97132" w:themeColor="accent2" w:sz="6" w:space="0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color="196B24" w:themeColor="accent3" w:sz="6" w:space="0"/>
          <w:insideV w:val="single" w:color="196B24" w:themeColor="accent3" w:sz="6" w:space="0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color="0F9ED5" w:themeColor="accent4" w:sz="6" w:space="0"/>
          <w:insideV w:val="single" w:color="0F9ED5" w:themeColor="accent4" w:sz="6" w:space="0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color="A02B93" w:themeColor="accent5" w:sz="6" w:space="0"/>
          <w:insideV w:val="single" w:color="A02B93" w:themeColor="accent5" w:sz="6" w:space="0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color="4EA72E" w:themeColor="accent6" w:sz="6" w:space="0"/>
          <w:insideV w:val="single" w:color="4EA72E" w:themeColor="accent6" w:sz="6" w:space="0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4BDE6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4B798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6DB75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7BD3F5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E86D4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0DF8A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156082" w:themeColor="accent1" w:sz="4" w:space="0"/>
        <w:bottom w:val="single" w:color="156082" w:themeColor="accent1" w:sz="4" w:space="0"/>
        <w:right w:val="single" w:color="156082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C394D" w:themeColor="accent1" w:themeShade="99" w:sz="4" w:space="0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E97132" w:themeColor="accent2" w:sz="4" w:space="0"/>
        <w:bottom w:val="single" w:color="E97132" w:themeColor="accent2" w:sz="4" w:space="0"/>
        <w:right w:val="single" w:color="E97132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993F10" w:themeColor="accent2" w:themeShade="99" w:sz="4" w:space="0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24" w:space="0"/>
        <w:left w:val="single" w:color="196B24" w:themeColor="accent3" w:sz="4" w:space="0"/>
        <w:bottom w:val="single" w:color="196B24" w:themeColor="accent3" w:sz="4" w:space="0"/>
        <w:right w:val="single" w:color="196B24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F4015" w:themeColor="accent3" w:themeShade="99" w:sz="4" w:space="0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24" w:space="0"/>
        <w:left w:val="single" w:color="0F9ED5" w:themeColor="accent4" w:sz="4" w:space="0"/>
        <w:bottom w:val="single" w:color="0F9ED5" w:themeColor="accent4" w:sz="4" w:space="0"/>
        <w:right w:val="single" w:color="0F9ED5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95E7F" w:themeColor="accent4" w:themeShade="99" w:sz="4" w:space="0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24" w:space="0"/>
        <w:left w:val="single" w:color="A02B93" w:themeColor="accent5" w:sz="4" w:space="0"/>
        <w:bottom w:val="single" w:color="A02B93" w:themeColor="accent5" w:sz="4" w:space="0"/>
        <w:right w:val="single" w:color="A02B93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F1957" w:themeColor="accent5" w:themeShade="99" w:sz="4" w:space="0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24" w:space="0"/>
        <w:left w:val="single" w:color="4EA72E" w:themeColor="accent6" w:sz="4" w:space="0"/>
        <w:bottom w:val="single" w:color="4EA72E" w:themeColor="accent6" w:sz="4" w:space="0"/>
        <w:right w:val="single" w:color="4EA72E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E641B" w:themeColor="accent6" w:themeShade="99" w:sz="4" w:space="0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paragraph" w:styleId="Revision">
    <w:name w:val="Revision"/>
    <w:hidden/>
    <w:uiPriority w:val="99"/>
    <w:semiHidden/>
    <w:rsid w:val="00F83A6E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B20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0016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B2001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0016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B2001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51693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1693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B4954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9015C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1.xml" Id="rId18" /><Relationship Type="http://schemas.openxmlformats.org/officeDocument/2006/relationships/customXml" Target="../customXml/item3.xml" Id="rId3" /><Relationship Type="http://schemas.openxmlformats.org/officeDocument/2006/relationships/header" Target="header2.xml" Id="rId21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footer" Target="footer2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theme" Target="theme/theme1.xml" Id="rId24" /><Relationship Type="http://schemas.openxmlformats.org/officeDocument/2006/relationships/numbering" Target="numbering.xml" Id="rId5" /><Relationship Type="http://schemas.openxmlformats.org/officeDocument/2006/relationships/fontTable" Target="fontTable.xml" Id="rId23" /><Relationship Type="http://schemas.openxmlformats.org/officeDocument/2006/relationships/endnotes" Target="endnotes.xml" Id="rId10" /><Relationship Type="http://schemas.openxmlformats.org/officeDocument/2006/relationships/footer" Target="footer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3.xml" Id="rId2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1f77ed-e46f-4f31-b144-721882ac082e" xsi:nil="true"/>
    <lcf76f155ced4ddcb4097134ff3c332f xmlns="81ea6095-13b1-4eb3-b2dc-1bdc0ec72f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D73BF15C20A13438B937B2FB5BABBDA" ma:contentTypeVersion="11" ma:contentTypeDescription="Create a new document." ma:contentTypeScope="" ma:versionID="abada896e760b3617fab910310b74c76">
  <xsd:schema xmlns:xsd="http://www.w3.org/2001/XMLSchema" xmlns:xs="http://www.w3.org/2001/XMLSchema" xmlns:p="http://schemas.microsoft.com/office/2006/metadata/properties" xmlns:ns2="81ea6095-13b1-4eb3-b2dc-1bdc0ec72f76" xmlns:ns3="4b1f77ed-e46f-4f31-b144-721882ac082e" targetNamespace="http://schemas.microsoft.com/office/2006/metadata/properties" ma:root="true" ma:fieldsID="3ac2d4105bed73b8441ce136b33378f5" ns2:_="" ns3:_="">
    <xsd:import namespace="81ea6095-13b1-4eb3-b2dc-1bdc0ec72f76"/>
    <xsd:import namespace="4b1f77ed-e46f-4f31-b144-721882ac082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ea6095-13b1-4eb3-b2dc-1bdc0ec72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20ffa4f8-f778-48c2-adfc-db288d8861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f77ed-e46f-4f31-b144-721882ac082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4921560-614e-45d4-9a42-f306b9108765}" ma:internalName="TaxCatchAll" ma:showField="CatchAllData" ma:web="4b1f77ed-e46f-4f31-b144-721882ac082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D3B86E-0AC9-4D6F-AC17-D5F1236F3F5E}">
  <ds:schemaRefs>
    <ds:schemaRef ds:uri="http://schemas.microsoft.com/office/2006/metadata/properties"/>
    <ds:schemaRef ds:uri="http://schemas.microsoft.com/office/infopath/2007/PartnerControls"/>
    <ds:schemaRef ds:uri="4b1f77ed-e46f-4f31-b144-721882ac082e"/>
    <ds:schemaRef ds:uri="81ea6095-13b1-4eb3-b2dc-1bdc0ec72f76"/>
  </ds:schemaRefs>
</ds:datastoreItem>
</file>

<file path=customXml/itemProps2.xml><?xml version="1.0" encoding="utf-8"?>
<ds:datastoreItem xmlns:ds="http://schemas.openxmlformats.org/officeDocument/2006/customXml" ds:itemID="{CC8E9A34-197C-427E-9A4E-5545F3A049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66EBC42-5D36-4D37-8025-50298A3A0EC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5EDCFB-C206-41D7-9160-668C05CAE1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ea6095-13b1-4eb3-b2dc-1bdc0ec72f76"/>
    <ds:schemaRef ds:uri="4b1f77ed-e46f-4f31-b144-721882ac082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a3de3d25-240a-44c9-8053-6bee6a9cc582}" enabled="0" method="" siteId="{a3de3d25-240a-44c9-8053-6bee6a9cc582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Kim Blanchette</dc:creator>
  <keywords/>
  <dc:description/>
  <lastModifiedBy>Titi Ajibose</lastModifiedBy>
  <revision>115</revision>
  <dcterms:created xsi:type="dcterms:W3CDTF">2026-05-14T08:37:00.0000000Z</dcterms:created>
  <dcterms:modified xsi:type="dcterms:W3CDTF">2026-06-30T21:14:23.5811424Z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0x0101007D73BF15C20A13438B937B2FB5BABBDA</vt:lpwstr>
  </property>
</Properties>
</file>